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69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泰州-药学类实验室-1  崔鹤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泰州-药学类实验室-1  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泰州-J3-505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张梦莹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胡雅婧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学术英语Ⅵ—ASP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杨志光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泰州-药学类实验室-1  崔鹤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泰州-药学类实验室-1  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泰州-J3-505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药物代谢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泰州-药学类实验室-1  崔鹤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泰州-药学类实验室-1  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泰州-J3-505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药物代谢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泰州-J3-505  崔鹤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泰州-J3-505  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泰州-J3-505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泰州-J3-505  崔鹤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泰州-J3-505  刘春美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泰州-J3-505  吴沁航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肖青青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王宇华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国际药物研发技术指南ICH概论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生物制药设备与工厂设计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药用菌物学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张黄琴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